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29" w14:textId="69624FC4" w:rsidR="00253C23" w:rsidRDefault="00000000">
      <w:pPr>
        <w:pStyle w:val="Title"/>
      </w:pPr>
      <w:r>
        <w:t>Lab 7: Association Analysis</w:t>
      </w:r>
      <w:r>
        <w:br/>
        <w:t>Answer Sheet</w:t>
      </w:r>
    </w:p>
    <w:p w14:paraId="172D7BB4" w14:textId="77777777" w:rsidR="00253C23" w:rsidRDefault="00000000">
      <w:r>
        <w:t>1. List all unique items in the dataset.</w:t>
      </w:r>
    </w:p>
    <w:p w14:paraId="46EF5785" w14:textId="77777777" w:rsidR="00253C23" w:rsidRDefault="00253C23"/>
    <w:p w14:paraId="66FD6CD2" w14:textId="77777777" w:rsidR="00253C23" w:rsidRDefault="00253C23"/>
    <w:p w14:paraId="23449686" w14:textId="77777777" w:rsidR="00253C23" w:rsidRDefault="00253C23"/>
    <w:p w14:paraId="194F4B2E" w14:textId="77777777" w:rsidR="00253C23" w:rsidRDefault="00253C23"/>
    <w:p w14:paraId="1203D58B" w14:textId="77777777" w:rsidR="00253C23" w:rsidRDefault="00000000">
      <w:r>
        <w:t>2. Which item appears most frequently across all transactions?</w:t>
      </w:r>
    </w:p>
    <w:p w14:paraId="3823E0F5" w14:textId="77777777" w:rsidR="00253C23" w:rsidRDefault="00253C23"/>
    <w:p w14:paraId="5379D7F7" w14:textId="77777777" w:rsidR="00253C23" w:rsidRDefault="00253C23"/>
    <w:p w14:paraId="045F0B15" w14:textId="77777777" w:rsidR="00253C23" w:rsidRDefault="00253C23"/>
    <w:p w14:paraId="4D38CAC4" w14:textId="77777777" w:rsidR="00253C23" w:rsidRDefault="00253C23"/>
    <w:p w14:paraId="16C7AC81" w14:textId="77777777" w:rsidR="00253C23" w:rsidRDefault="00000000">
      <w:r>
        <w:t>3. Calculate the support for coffee.</w:t>
      </w:r>
    </w:p>
    <w:p w14:paraId="0531888A" w14:textId="77777777" w:rsidR="00253C23" w:rsidRDefault="00253C23"/>
    <w:p w14:paraId="584FC809" w14:textId="77777777" w:rsidR="00253C23" w:rsidRDefault="00253C23"/>
    <w:p w14:paraId="07B9DA10" w14:textId="77777777" w:rsidR="00253C23" w:rsidRDefault="00253C23"/>
    <w:p w14:paraId="7FEF54A7" w14:textId="77777777" w:rsidR="00253C23" w:rsidRDefault="00253C23"/>
    <w:p w14:paraId="1B8F7764" w14:textId="77777777" w:rsidR="00253C23" w:rsidRDefault="00000000">
      <w:r>
        <w:t>4. Calculate the support for tea.</w:t>
      </w:r>
    </w:p>
    <w:p w14:paraId="69E40062" w14:textId="77777777" w:rsidR="00253C23" w:rsidRDefault="00253C23"/>
    <w:p w14:paraId="6AEF8D42" w14:textId="77777777" w:rsidR="00253C23" w:rsidRDefault="00253C23"/>
    <w:p w14:paraId="030B1F22" w14:textId="77777777" w:rsidR="00253C23" w:rsidRDefault="00253C23"/>
    <w:p w14:paraId="5CB5FC18" w14:textId="77777777" w:rsidR="00253C23" w:rsidRDefault="00253C23"/>
    <w:p w14:paraId="4C950D05" w14:textId="77777777" w:rsidR="00253C23" w:rsidRDefault="00000000">
      <w:r>
        <w:t>5. Calculate the support for the itemset coffee and sugar.</w:t>
      </w:r>
    </w:p>
    <w:p w14:paraId="0D2163AB" w14:textId="77777777" w:rsidR="00253C23" w:rsidRDefault="00253C23"/>
    <w:p w14:paraId="54F94B58" w14:textId="77777777" w:rsidR="00253C23" w:rsidRDefault="00253C23"/>
    <w:p w14:paraId="7ACC5FF5" w14:textId="77777777" w:rsidR="00253C23" w:rsidRDefault="00253C23"/>
    <w:p w14:paraId="0D8A36EA" w14:textId="77777777" w:rsidR="00253C23" w:rsidRDefault="00253C23"/>
    <w:p w14:paraId="0A695AB2" w14:textId="77777777" w:rsidR="00253C23" w:rsidRDefault="00000000">
      <w:r>
        <w:t>6. Calculate the support for the itemset tea and honey.</w:t>
      </w:r>
    </w:p>
    <w:p w14:paraId="06C90E2C" w14:textId="77777777" w:rsidR="00253C23" w:rsidRDefault="00253C23"/>
    <w:p w14:paraId="6A31679A" w14:textId="77777777" w:rsidR="00253C23" w:rsidRDefault="00253C23"/>
    <w:p w14:paraId="046072F0" w14:textId="77777777" w:rsidR="00253C23" w:rsidRDefault="00253C23"/>
    <w:p w14:paraId="03261B90" w14:textId="77777777" w:rsidR="00253C23" w:rsidRDefault="00253C23"/>
    <w:p w14:paraId="67FC0388" w14:textId="77777777" w:rsidR="00253C23" w:rsidRDefault="00000000">
      <w:r>
        <w:t>7. Calculate the support for the itemset coffee and pastry.</w:t>
      </w:r>
    </w:p>
    <w:p w14:paraId="4A20564B" w14:textId="77777777" w:rsidR="00253C23" w:rsidRDefault="00253C23"/>
    <w:p w14:paraId="559B5C94" w14:textId="77777777" w:rsidR="00253C23" w:rsidRDefault="00253C23"/>
    <w:p w14:paraId="443B71BB" w14:textId="77777777" w:rsidR="00253C23" w:rsidRDefault="00253C23"/>
    <w:p w14:paraId="3786F637" w14:textId="77777777" w:rsidR="00253C23" w:rsidRDefault="00253C23"/>
    <w:p w14:paraId="4FA0694E" w14:textId="77777777" w:rsidR="00253C23" w:rsidRDefault="00000000">
      <w:r>
        <w:t>8. Compute the confidence for the rule coffee leads to sugar.</w:t>
      </w:r>
    </w:p>
    <w:p w14:paraId="57F4C08F" w14:textId="77777777" w:rsidR="00253C23" w:rsidRDefault="00253C23"/>
    <w:p w14:paraId="638C0504" w14:textId="77777777" w:rsidR="00253C23" w:rsidRDefault="00253C23"/>
    <w:p w14:paraId="0DA946D8" w14:textId="77777777" w:rsidR="00253C23" w:rsidRDefault="00253C23"/>
    <w:p w14:paraId="320F7E86" w14:textId="77777777" w:rsidR="00253C23" w:rsidRDefault="00253C23"/>
    <w:p w14:paraId="17759B0C" w14:textId="77777777" w:rsidR="00253C23" w:rsidRDefault="00000000">
      <w:r>
        <w:t>9. Compute the confidence for the rule tea leads to honey.</w:t>
      </w:r>
    </w:p>
    <w:p w14:paraId="15C9CFF6" w14:textId="77777777" w:rsidR="00253C23" w:rsidRDefault="00253C23"/>
    <w:p w14:paraId="7A3BD779" w14:textId="77777777" w:rsidR="00253C23" w:rsidRDefault="00253C23"/>
    <w:p w14:paraId="64C62541" w14:textId="77777777" w:rsidR="00253C23" w:rsidRDefault="00253C23"/>
    <w:p w14:paraId="209028D3" w14:textId="77777777" w:rsidR="00253C23" w:rsidRDefault="00253C23"/>
    <w:p w14:paraId="557AE3F1" w14:textId="77777777" w:rsidR="00253C23" w:rsidRDefault="00000000">
      <w:r>
        <w:t>10. Compute the lift for the rule coffee leads to sugar.</w:t>
      </w:r>
    </w:p>
    <w:p w14:paraId="668784B7" w14:textId="77777777" w:rsidR="00253C23" w:rsidRDefault="00253C23"/>
    <w:p w14:paraId="77FB5D75" w14:textId="77777777" w:rsidR="00253C23" w:rsidRDefault="00253C23"/>
    <w:p w14:paraId="013D50D0" w14:textId="77777777" w:rsidR="00253C23" w:rsidRDefault="00253C23"/>
    <w:p w14:paraId="2851E00E" w14:textId="77777777" w:rsidR="00253C23" w:rsidRDefault="00253C23"/>
    <w:p w14:paraId="680D3E2B" w14:textId="77777777" w:rsidR="00253C23" w:rsidRDefault="00000000">
      <w:r>
        <w:t>11. Compute the lift for the rule tea leads to lemon.</w:t>
      </w:r>
    </w:p>
    <w:p w14:paraId="5F16EF18" w14:textId="77777777" w:rsidR="00253C23" w:rsidRDefault="00253C23"/>
    <w:p w14:paraId="0DDF4A6E" w14:textId="77777777" w:rsidR="00253C23" w:rsidRDefault="00253C23"/>
    <w:p w14:paraId="4A372837" w14:textId="77777777" w:rsidR="00253C23" w:rsidRDefault="00253C23"/>
    <w:p w14:paraId="410EA00B" w14:textId="77777777" w:rsidR="00253C23" w:rsidRDefault="00253C23"/>
    <w:p w14:paraId="691EAC92" w14:textId="77777777" w:rsidR="00253C23" w:rsidRDefault="00000000">
      <w:r>
        <w:t>12. Identify one rule with confidence greater than or equal to 0.6 and explain why it is considered strong.</w:t>
      </w:r>
    </w:p>
    <w:p w14:paraId="58CF506D" w14:textId="77777777" w:rsidR="00253C23" w:rsidRDefault="00253C23"/>
    <w:p w14:paraId="244D5B50" w14:textId="77777777" w:rsidR="00253C23" w:rsidRDefault="00253C23"/>
    <w:p w14:paraId="46B4CD40" w14:textId="77777777" w:rsidR="00253C23" w:rsidRDefault="00253C23"/>
    <w:p w14:paraId="2132EB24" w14:textId="77777777" w:rsidR="00253C23" w:rsidRDefault="00253C23"/>
    <w:p w14:paraId="39738438" w14:textId="77777777" w:rsidR="00253C23" w:rsidRDefault="00000000">
      <w:r>
        <w:t>13. Identify one rule with lift close to 1 and explain why it is weak or not meaningful.</w:t>
      </w:r>
    </w:p>
    <w:p w14:paraId="1FA41E67" w14:textId="77777777" w:rsidR="00253C23" w:rsidRDefault="00253C23"/>
    <w:p w14:paraId="762F28E3" w14:textId="77777777" w:rsidR="00253C23" w:rsidRDefault="00253C23"/>
    <w:p w14:paraId="0A4073A5" w14:textId="77777777" w:rsidR="00253C23" w:rsidRDefault="00253C23"/>
    <w:p w14:paraId="65A13910" w14:textId="77777777" w:rsidR="00253C23" w:rsidRDefault="00253C23"/>
    <w:p w14:paraId="7516F686" w14:textId="77777777" w:rsidR="00253C23" w:rsidRDefault="00000000">
      <w:r>
        <w:t>14. If the minimum support threshold is 0.3, which individual items qualify as frequent?</w:t>
      </w:r>
    </w:p>
    <w:p w14:paraId="0CFC591C" w14:textId="77777777" w:rsidR="00253C23" w:rsidRDefault="00253C23"/>
    <w:p w14:paraId="47F34656" w14:textId="77777777" w:rsidR="00253C23" w:rsidRDefault="00253C23"/>
    <w:p w14:paraId="5ADE2FCD" w14:textId="77777777" w:rsidR="00253C23" w:rsidRDefault="00253C23"/>
    <w:p w14:paraId="18DCAE28" w14:textId="77777777" w:rsidR="00253C23" w:rsidRDefault="00253C23"/>
    <w:p w14:paraId="6511F079" w14:textId="77777777" w:rsidR="00253C23" w:rsidRDefault="00000000">
      <w:r>
        <w:t>15. Based on the patterns in the dataset, suggest one product placement strategy for the coffee shop and explain your reasoning.</w:t>
      </w:r>
    </w:p>
    <w:p w14:paraId="7C4337C8" w14:textId="77777777" w:rsidR="00253C23" w:rsidRDefault="00253C23"/>
    <w:p w14:paraId="39BFEE17" w14:textId="77777777" w:rsidR="00253C23" w:rsidRDefault="00253C23"/>
    <w:p w14:paraId="131DBAB4" w14:textId="77777777" w:rsidR="00253C23" w:rsidRDefault="00253C23"/>
    <w:p w14:paraId="769056C4" w14:textId="77777777" w:rsidR="00253C23" w:rsidRDefault="00253C23"/>
    <w:sectPr w:rsidR="00253C2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8683877">
    <w:abstractNumId w:val="8"/>
  </w:num>
  <w:num w:numId="2" w16cid:durableId="1978028532">
    <w:abstractNumId w:val="6"/>
  </w:num>
  <w:num w:numId="3" w16cid:durableId="542248703">
    <w:abstractNumId w:val="5"/>
  </w:num>
  <w:num w:numId="4" w16cid:durableId="622075124">
    <w:abstractNumId w:val="4"/>
  </w:num>
  <w:num w:numId="5" w16cid:durableId="168450513">
    <w:abstractNumId w:val="7"/>
  </w:num>
  <w:num w:numId="6" w16cid:durableId="1172716466">
    <w:abstractNumId w:val="3"/>
  </w:num>
  <w:num w:numId="7" w16cid:durableId="310718196">
    <w:abstractNumId w:val="2"/>
  </w:num>
  <w:num w:numId="8" w16cid:durableId="571236654">
    <w:abstractNumId w:val="1"/>
  </w:num>
  <w:num w:numId="9" w16cid:durableId="1352410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3C23"/>
    <w:rsid w:val="0029639D"/>
    <w:rsid w:val="00326F90"/>
    <w:rsid w:val="00943807"/>
    <w:rsid w:val="00A87FC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D5BC8A"/>
  <w14:defaultImageDpi w14:val="300"/>
  <w15:docId w15:val="{486749C9-D700-45D1-A337-7CBD5C10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2026-06-08T16:37:00Z</dcterms:created>
  <dcterms:modified xsi:type="dcterms:W3CDTF">2026-06-08T16:37:00Z</dcterms:modified>
  <cp:category/>
</cp:coreProperties>
</file>